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D943" w14:textId="6775A7B6" w:rsidR="50BB3A49" w:rsidRPr="0095325A" w:rsidRDefault="50BB3A49" w:rsidP="7C504AA2">
      <w:pPr>
        <w:jc w:val="right"/>
        <w:rPr>
          <w:rFonts w:ascii="Aptos" w:eastAsia="Aptos" w:hAnsi="Aptos" w:cs="Aptos"/>
          <w:color w:val="000000" w:themeColor="text1"/>
          <w:lang w:val="pl-PL"/>
        </w:rPr>
      </w:pPr>
      <w:bookmarkStart w:id="0" w:name="_Hlk203987198"/>
      <w:r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Załącznik nr </w:t>
      </w:r>
      <w:r w:rsidR="009E0851"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>6</w:t>
      </w:r>
      <w:r w:rsidR="00135BE4"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 xml:space="preserve"> do Zapytania ofertowego nr </w:t>
      </w:r>
      <w:r w:rsidR="009E0851"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>KPOC/</w:t>
      </w:r>
      <w:r w:rsidR="0092341F">
        <w:rPr>
          <w:rFonts w:ascii="Aptos" w:eastAsia="Aptos" w:hAnsi="Aptos" w:cs="Aptos"/>
          <w:b/>
          <w:bCs/>
          <w:color w:val="000000" w:themeColor="text1"/>
          <w:lang w:val="pl-PL"/>
        </w:rPr>
        <w:t>4</w:t>
      </w:r>
      <w:r w:rsidR="009E0851"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>/2025</w:t>
      </w:r>
    </w:p>
    <w:bookmarkEnd w:id="0"/>
    <w:p w14:paraId="48EEDDE6" w14:textId="0D67F570" w:rsidR="49B1AB6E" w:rsidRPr="00F82A16" w:rsidRDefault="49B1AB6E" w:rsidP="7C504AA2">
      <w:pPr>
        <w:jc w:val="right"/>
        <w:rPr>
          <w:rFonts w:ascii="Aptos" w:eastAsia="Aptos" w:hAnsi="Aptos" w:cs="Aptos"/>
          <w:color w:val="000000" w:themeColor="text1"/>
          <w:sz w:val="8"/>
          <w:szCs w:val="8"/>
          <w:lang w:val="pl-PL"/>
        </w:rPr>
      </w:pPr>
    </w:p>
    <w:p w14:paraId="0B3359BC" w14:textId="1025066D" w:rsidR="50BB3A49" w:rsidRPr="00135BE4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 xml:space="preserve">LUX MED Onkologia </w:t>
      </w:r>
      <w:r w:rsidR="00135BE4" w:rsidRPr="00135BE4">
        <w:rPr>
          <w:rFonts w:ascii="Aptos" w:eastAsia="Aptos" w:hAnsi="Aptos" w:cs="Aptos"/>
          <w:color w:val="000000" w:themeColor="text1"/>
          <w:lang w:val="pl-PL"/>
        </w:rPr>
        <w:t>s</w:t>
      </w:r>
      <w:r w:rsidRPr="00135BE4">
        <w:rPr>
          <w:rFonts w:ascii="Aptos" w:eastAsia="Aptos" w:hAnsi="Aptos" w:cs="Aptos"/>
          <w:color w:val="000000" w:themeColor="text1"/>
          <w:lang w:val="pl-PL"/>
        </w:rPr>
        <w:t>p. z o.o.</w:t>
      </w:r>
    </w:p>
    <w:p w14:paraId="075CA439" w14:textId="046A3F4F" w:rsidR="50BB3A49" w:rsidRDefault="50BB3A49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ul. Szamocka 6, 01-748 Warszawa</w:t>
      </w:r>
    </w:p>
    <w:p w14:paraId="1B49DFD4" w14:textId="77777777" w:rsidR="009E0851" w:rsidRPr="00135BE4" w:rsidRDefault="009E0851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</w:p>
    <w:p w14:paraId="5327CB35" w14:textId="605CA47D" w:rsidR="6B8F3B3C" w:rsidRPr="00135BE4" w:rsidRDefault="6B8F3B3C" w:rsidP="7C504AA2">
      <w:pPr>
        <w:spacing w:after="0"/>
        <w:jc w:val="both"/>
        <w:rPr>
          <w:rFonts w:ascii="Aptos" w:eastAsia="Aptos" w:hAnsi="Aptos" w:cs="Aptos"/>
          <w:color w:val="000000" w:themeColor="text1"/>
          <w:lang w:val="pl-PL"/>
        </w:rPr>
      </w:pPr>
      <w:r w:rsidRPr="00135BE4">
        <w:rPr>
          <w:rFonts w:ascii="Aptos" w:eastAsia="Aptos" w:hAnsi="Aptos" w:cs="Aptos"/>
          <w:color w:val="000000" w:themeColor="text1"/>
          <w:lang w:val="pl-PL"/>
        </w:rPr>
        <w:t>W odpowiedzi na zapytanie ofertowe dotyczące</w:t>
      </w:r>
    </w:p>
    <w:p w14:paraId="581D8C19" w14:textId="1E21DC36" w:rsidR="377CA922" w:rsidRPr="0095325A" w:rsidRDefault="009E0851" w:rsidP="5C04DE74">
      <w:pPr>
        <w:spacing w:after="0" w:line="240" w:lineRule="auto"/>
        <w:jc w:val="both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b/>
          <w:bCs/>
          <w:color w:val="000000" w:themeColor="text1"/>
          <w:lang w:val="pl-PL"/>
        </w:rPr>
        <w:t>Przeprowadzenia niezależnego audytu końcowego w obszarze cyberbezpieczeństwa, potwierdzającego zabezpieczenie przetwarzania elektronicznej dokumentacji medycznej (EDM), zgodnie z wymaganiami inwestycji D.1.1.2 KPO oraz kryteriami akceptacji do oceny przy audycie końcowym</w:t>
      </w:r>
    </w:p>
    <w:p w14:paraId="1682ED0C" w14:textId="59ADD7F9" w:rsidR="5C04DE74" w:rsidRPr="0095325A" w:rsidRDefault="5C04DE74" w:rsidP="5C04DE74">
      <w:pPr>
        <w:spacing w:after="0" w:line="240" w:lineRule="auto"/>
        <w:jc w:val="both"/>
        <w:rPr>
          <w:rFonts w:ascii="Aptos" w:eastAsia="Aptos" w:hAnsi="Aptos" w:cs="Aptos"/>
          <w:b/>
          <w:bCs/>
          <w:color w:val="000000" w:themeColor="text1"/>
          <w:lang w:val="pl-PL"/>
        </w:rPr>
      </w:pPr>
    </w:p>
    <w:p w14:paraId="279B5C8B" w14:textId="77777777" w:rsidR="009E0851" w:rsidRPr="0095325A" w:rsidRDefault="009E0851" w:rsidP="002B715F">
      <w:pPr>
        <w:pStyle w:val="Nagwek1"/>
        <w:spacing w:before="0" w:after="60" w:line="240" w:lineRule="auto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95325A">
        <w:rPr>
          <w:rFonts w:ascii="Aptos Display" w:hAnsi="Aptos Display"/>
          <w:color w:val="auto"/>
          <w:sz w:val="22"/>
          <w:szCs w:val="22"/>
          <w:lang w:val="pl-PL"/>
        </w:rPr>
        <w:t>OŚWIADCZENIE DOTYCZĄCE SPEŁNIENIE WARUNKU</w:t>
      </w:r>
    </w:p>
    <w:p w14:paraId="44158832" w14:textId="20933D1F" w:rsidR="57F05D87" w:rsidRPr="0095325A" w:rsidRDefault="00F82A16" w:rsidP="002B715F">
      <w:pPr>
        <w:spacing w:after="60" w:line="240" w:lineRule="auto"/>
        <w:ind w:left="2160" w:firstLine="720"/>
        <w:rPr>
          <w:rFonts w:ascii="Aptos Display" w:hAnsi="Aptos Display"/>
          <w:lang w:val="pl-PL"/>
        </w:rPr>
      </w:pPr>
      <w:r w:rsidRPr="0095325A">
        <w:rPr>
          <w:rFonts w:ascii="Aptos Display" w:eastAsiaTheme="majorEastAsia" w:hAnsi="Aptos Display" w:cstheme="majorBidi"/>
          <w:b/>
          <w:bCs/>
          <w:lang w:val="pl-PL"/>
        </w:rPr>
        <w:t>„</w:t>
      </w:r>
      <w:r w:rsidR="57F05D87" w:rsidRPr="0095325A">
        <w:rPr>
          <w:rFonts w:ascii="Aptos Display" w:eastAsiaTheme="majorEastAsia" w:hAnsi="Aptos Display" w:cstheme="majorBidi"/>
          <w:b/>
          <w:bCs/>
          <w:lang w:val="pl-PL"/>
        </w:rPr>
        <w:t>POTENCJAŁU TECHNICZNEGO”</w:t>
      </w:r>
    </w:p>
    <w:p w14:paraId="1A1FB88D" w14:textId="2485CFC4" w:rsidR="57F05D87" w:rsidRPr="0095325A" w:rsidRDefault="57F05D87" w:rsidP="002B715F">
      <w:pPr>
        <w:spacing w:after="60" w:line="240" w:lineRule="auto"/>
        <w:ind w:left="3600" w:firstLine="720"/>
        <w:rPr>
          <w:rFonts w:ascii="Aptos Display" w:eastAsiaTheme="majorEastAsia" w:hAnsi="Aptos Display" w:cstheme="majorBidi"/>
          <w:b/>
          <w:bCs/>
          <w:lang w:val="pl-PL"/>
        </w:rPr>
      </w:pPr>
      <w:r w:rsidRPr="0095325A">
        <w:rPr>
          <w:rFonts w:ascii="Aptos Display" w:eastAsiaTheme="majorEastAsia" w:hAnsi="Aptos Display" w:cstheme="majorBidi"/>
          <w:b/>
          <w:bCs/>
          <w:lang w:val="pl-PL"/>
        </w:rPr>
        <w:t>LUB</w:t>
      </w:r>
    </w:p>
    <w:p w14:paraId="482EF911" w14:textId="75B4D311" w:rsidR="00135BE4" w:rsidRPr="0095325A" w:rsidRDefault="009E0851" w:rsidP="002B715F">
      <w:pPr>
        <w:pStyle w:val="Nagwek1"/>
        <w:spacing w:before="0" w:after="60" w:line="240" w:lineRule="auto"/>
        <w:jc w:val="center"/>
        <w:rPr>
          <w:rFonts w:ascii="Aptos Display" w:hAnsi="Aptos Display"/>
          <w:color w:val="auto"/>
          <w:sz w:val="22"/>
          <w:szCs w:val="22"/>
          <w:lang w:val="pl-PL"/>
        </w:rPr>
      </w:pPr>
      <w:r w:rsidRPr="0095325A">
        <w:rPr>
          <w:rFonts w:ascii="Aptos Display" w:hAnsi="Aptos Display"/>
          <w:color w:val="auto"/>
          <w:sz w:val="22"/>
          <w:szCs w:val="22"/>
          <w:lang w:val="pl-PL"/>
        </w:rPr>
        <w:t>„OSÓB ZDOLNYCH DO WYKONANIA ZAMÓWIENIA”</w:t>
      </w:r>
      <w:r w:rsidR="00891135" w:rsidRPr="0095325A">
        <w:rPr>
          <w:rStyle w:val="Odwoanieprzypisudolnego"/>
          <w:rFonts w:ascii="Aptos Display" w:hAnsi="Aptos Display"/>
          <w:color w:val="auto"/>
          <w:sz w:val="22"/>
          <w:szCs w:val="22"/>
          <w:lang w:val="pl-PL"/>
        </w:rPr>
        <w:footnoteReference w:id="1"/>
      </w:r>
    </w:p>
    <w:p w14:paraId="143C91BC" w14:textId="77777777" w:rsidR="009E0851" w:rsidRPr="0095325A" w:rsidRDefault="009E0851" w:rsidP="009E0851">
      <w:pPr>
        <w:spacing w:after="0"/>
        <w:rPr>
          <w:rFonts w:ascii="Aptos Display" w:hAnsi="Aptos Display"/>
          <w:lang w:val="pl-PL"/>
        </w:rPr>
      </w:pPr>
    </w:p>
    <w:p w14:paraId="56FCD3F7" w14:textId="2E7D1D2F" w:rsidR="009E0851" w:rsidRPr="0095325A" w:rsidRDefault="009E0851" w:rsidP="009E0851">
      <w:pPr>
        <w:spacing w:after="0"/>
        <w:rPr>
          <w:rFonts w:ascii="Aptos" w:eastAsia="Aptos" w:hAnsi="Aptos" w:cs="Aptos"/>
          <w:b/>
          <w:bCs/>
          <w:lang w:val="pl-PL"/>
        </w:rPr>
      </w:pPr>
      <w:r w:rsidRPr="0095325A">
        <w:rPr>
          <w:rFonts w:ascii="Aptos" w:eastAsia="Aptos" w:hAnsi="Aptos" w:cs="Aptos"/>
          <w:b/>
          <w:bCs/>
          <w:lang w:val="pl-PL"/>
        </w:rPr>
        <w:t>Wariant A (podmiotowy)</w:t>
      </w:r>
    </w:p>
    <w:p w14:paraId="19FBF3AB" w14:textId="678F1CEC" w:rsidR="009E0851" w:rsidRPr="0095325A" w:rsidRDefault="009E0851" w:rsidP="1D873495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Oświadczam, że jako Wykonawca jestem</w:t>
      </w:r>
      <w:r w:rsidR="01631653" w:rsidRPr="0095325A">
        <w:rPr>
          <w:rFonts w:ascii="Aptos" w:eastAsia="Aptos" w:hAnsi="Aptos" w:cs="Aptos"/>
          <w:lang w:val="pl-PL"/>
        </w:rPr>
        <w:t>:</w:t>
      </w:r>
    </w:p>
    <w:p w14:paraId="18CB58E8" w14:textId="1CA80F8D" w:rsidR="009E0851" w:rsidRPr="0095325A" w:rsidRDefault="01631653" w:rsidP="356BC989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jednostką oceniającą zgodność, akredytowaną zgodnie z przepisami ustawy z dnia 13 kwietnia 2016 r. o systemach oceny zgodności i nadzoru rynku, w zakresie właściwym do podejmowanych ocen bezpieczeństwa systemów informacyjnych”), </w:t>
      </w:r>
    </w:p>
    <w:p w14:paraId="4E451995" w14:textId="254F85F3" w:rsidR="009E0851" w:rsidRPr="0095325A" w:rsidRDefault="01631653" w:rsidP="1D873495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>W</w:t>
      </w:r>
      <w:r w:rsidR="230BA221" w:rsidRPr="0095325A">
        <w:rPr>
          <w:rFonts w:ascii="Aptos Display" w:eastAsia="Aptos Display" w:hAnsi="Aptos Display" w:cs="Aptos Display"/>
          <w:color w:val="000000" w:themeColor="text1"/>
          <w:lang w:val="pl-PL"/>
        </w:rPr>
        <w:t>raz z oświadczeniem</w:t>
      </w: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 składa</w:t>
      </w:r>
      <w:r w:rsidR="3380480A" w:rsidRPr="0095325A">
        <w:rPr>
          <w:rFonts w:ascii="Aptos Display" w:eastAsia="Aptos Display" w:hAnsi="Aptos Display" w:cs="Aptos Display"/>
          <w:color w:val="000000" w:themeColor="text1"/>
          <w:lang w:val="pl-PL"/>
        </w:rPr>
        <w:t>m</w:t>
      </w: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 następujące dokumenty:</w:t>
      </w:r>
    </w:p>
    <w:p w14:paraId="2A735CB4" w14:textId="7B280D2F" w:rsidR="009E0851" w:rsidRPr="0095325A" w:rsidRDefault="01631653" w:rsidP="1D873495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skan aktualnego certyfikatu akredytacji potwierdzającego status jednostki oceniającej </w:t>
      </w:r>
      <w:r w:rsidR="00F82A16" w:rsidRPr="0095325A">
        <w:rPr>
          <w:rFonts w:ascii="Aptos Display" w:eastAsia="Aptos Display" w:hAnsi="Aptos Display" w:cs="Aptos Display"/>
          <w:color w:val="000000" w:themeColor="text1"/>
          <w:lang w:val="pl-PL"/>
        </w:rPr>
        <w:t>zgodność</w:t>
      </w: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 xml:space="preserve"> oraz</w:t>
      </w:r>
    </w:p>
    <w:p w14:paraId="682411D4" w14:textId="4D038BC7" w:rsidR="009E0851" w:rsidRPr="0095325A" w:rsidRDefault="01631653" w:rsidP="1D873495">
      <w:pPr>
        <w:pStyle w:val="Akapitzlist"/>
        <w:numPr>
          <w:ilvl w:val="0"/>
          <w:numId w:val="1"/>
        </w:num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  <w:r w:rsidRPr="0095325A">
        <w:rPr>
          <w:rFonts w:ascii="Aptos Display" w:eastAsia="Aptos Display" w:hAnsi="Aptos Display" w:cs="Aptos Display"/>
          <w:color w:val="000000" w:themeColor="text1"/>
          <w:lang w:val="pl-PL"/>
        </w:rPr>
        <w:t>skan dokumentu określającego zakres akredytacji (załącznik do certyfikatu / zakres akredytacji), z którego jednoznacznie wynika, że zakres ten obejmuje obszar właściwy do podejmowanych ocen bezpieczeństwa systemów informacyjnych wymaganych w niniejszym zamówieniu.</w:t>
      </w:r>
    </w:p>
    <w:p w14:paraId="11F06922" w14:textId="77777777" w:rsidR="002B715F" w:rsidRPr="0095325A" w:rsidRDefault="002B715F" w:rsidP="002B715F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</w:p>
    <w:p w14:paraId="6DAE70D8" w14:textId="77777777" w:rsidR="002B715F" w:rsidRPr="0095325A" w:rsidRDefault="002B715F" w:rsidP="002B715F">
      <w:pPr>
        <w:spacing w:before="240" w:after="240"/>
        <w:jc w:val="both"/>
        <w:rPr>
          <w:rFonts w:ascii="Aptos Display" w:eastAsia="Aptos Display" w:hAnsi="Aptos Display" w:cs="Aptos Display"/>
          <w:color w:val="000000" w:themeColor="text1"/>
          <w:lang w:val="pl-PL"/>
        </w:rPr>
      </w:pPr>
    </w:p>
    <w:p w14:paraId="4F1E99EF" w14:textId="77777777" w:rsidR="009E0851" w:rsidRPr="0095325A" w:rsidRDefault="009E0851" w:rsidP="00FA26E8">
      <w:pPr>
        <w:spacing w:after="0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……………………………………………………………………………………………..</w:t>
      </w:r>
    </w:p>
    <w:p w14:paraId="775AB85C" w14:textId="37FA7452" w:rsidR="009E0851" w:rsidRPr="0095325A" w:rsidRDefault="009E0851" w:rsidP="002B715F">
      <w:pPr>
        <w:spacing w:after="0"/>
        <w:rPr>
          <w:rFonts w:ascii="Aptos" w:eastAsia="Aptos" w:hAnsi="Aptos" w:cs="Aptos"/>
          <w:i/>
          <w:iCs/>
          <w:lang w:val="pl-PL"/>
        </w:rPr>
      </w:pPr>
      <w:r w:rsidRPr="0095325A">
        <w:rPr>
          <w:rFonts w:ascii="Aptos" w:eastAsia="Aptos" w:hAnsi="Aptos" w:cs="Aptos"/>
          <w:i/>
          <w:iCs/>
          <w:lang w:val="pl-PL"/>
        </w:rPr>
        <w:t>Data, podpis osoby uprawnionej do reprezentowania Wykonawcy</w:t>
      </w:r>
      <w:r w:rsidRPr="0095325A">
        <w:rPr>
          <w:rFonts w:ascii="Aptos" w:eastAsia="Aptos" w:hAnsi="Aptos" w:cs="Aptos"/>
          <w:lang w:val="pl-PL"/>
        </w:rPr>
        <w:br w:type="page"/>
      </w:r>
    </w:p>
    <w:p w14:paraId="51DF78F2" w14:textId="4611F788" w:rsidR="009E0851" w:rsidRPr="0095325A" w:rsidRDefault="00B63F4B" w:rsidP="009E0851">
      <w:pPr>
        <w:jc w:val="center"/>
        <w:rPr>
          <w:rFonts w:ascii="Aptos" w:eastAsia="Aptos" w:hAnsi="Aptos" w:cs="Aptos"/>
          <w:b/>
          <w:bCs/>
          <w:lang w:val="pl-PL"/>
        </w:rPr>
      </w:pPr>
      <w:r w:rsidRPr="0095325A">
        <w:rPr>
          <w:rFonts w:ascii="Aptos" w:eastAsia="Aptos" w:hAnsi="Aptos" w:cs="Aptos"/>
          <w:b/>
          <w:bCs/>
          <w:lang w:val="pl-PL"/>
        </w:rPr>
        <w:lastRenderedPageBreak/>
        <w:t>LUB</w:t>
      </w:r>
    </w:p>
    <w:p w14:paraId="6A3B9BFD" w14:textId="77777777" w:rsidR="009E0851" w:rsidRPr="0095325A" w:rsidRDefault="009E0851" w:rsidP="009E0851">
      <w:pPr>
        <w:jc w:val="center"/>
        <w:rPr>
          <w:rFonts w:ascii="Aptos" w:eastAsia="Aptos" w:hAnsi="Aptos" w:cs="Aptos"/>
          <w:b/>
          <w:bCs/>
          <w:lang w:val="pl-PL"/>
        </w:rPr>
      </w:pPr>
    </w:p>
    <w:p w14:paraId="35EC3718" w14:textId="0C1E466E" w:rsidR="009E0851" w:rsidRPr="0095325A" w:rsidRDefault="009E0851" w:rsidP="7C504AA2">
      <w:pPr>
        <w:rPr>
          <w:rFonts w:ascii="Aptos" w:eastAsia="Aptos" w:hAnsi="Aptos" w:cs="Aptos"/>
          <w:b/>
          <w:bCs/>
          <w:lang w:val="pl-PL"/>
        </w:rPr>
      </w:pPr>
      <w:r w:rsidRPr="0095325A">
        <w:rPr>
          <w:rFonts w:ascii="Aptos" w:eastAsia="Aptos" w:hAnsi="Aptos" w:cs="Aptos"/>
          <w:b/>
          <w:bCs/>
          <w:lang w:val="pl-PL"/>
        </w:rPr>
        <w:t>Wariant B</w:t>
      </w:r>
    </w:p>
    <w:p w14:paraId="22A734D1" w14:textId="51ACB4FC" w:rsidR="009E0851" w:rsidRPr="0095325A" w:rsidRDefault="009E0851" w:rsidP="7C504AA2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Oświadczam, że jako Wykonawca dysponuję zespołem audytującym składającym się z co najmniej 2 osób skierowanych do realizacji zamówienia.</w:t>
      </w:r>
    </w:p>
    <w:p w14:paraId="48F0FDED" w14:textId="77777777" w:rsidR="00FA26E8" w:rsidRPr="0095325A" w:rsidRDefault="00FA26E8" w:rsidP="7C504AA2">
      <w:pPr>
        <w:rPr>
          <w:rFonts w:ascii="Aptos" w:eastAsia="Aptos" w:hAnsi="Aptos" w:cs="Aptos"/>
          <w:lang w:val="pl-PL"/>
        </w:rPr>
      </w:pPr>
    </w:p>
    <w:p w14:paraId="040CBA97" w14:textId="77777777" w:rsidR="00FA26E8" w:rsidRPr="0095325A" w:rsidRDefault="00FA26E8" w:rsidP="00FA26E8">
      <w:pPr>
        <w:spacing w:after="0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……………………………………………………………………………………………..</w:t>
      </w:r>
    </w:p>
    <w:p w14:paraId="775EF072" w14:textId="77777777" w:rsidR="00FA26E8" w:rsidRPr="0095325A" w:rsidRDefault="00FA26E8" w:rsidP="00FA26E8">
      <w:pPr>
        <w:spacing w:after="0"/>
        <w:rPr>
          <w:rFonts w:ascii="Aptos" w:eastAsia="Aptos" w:hAnsi="Aptos" w:cs="Aptos"/>
          <w:i/>
          <w:iCs/>
          <w:lang w:val="pl-PL"/>
        </w:rPr>
      </w:pPr>
      <w:r w:rsidRPr="0095325A">
        <w:rPr>
          <w:rFonts w:ascii="Aptos" w:eastAsia="Aptos" w:hAnsi="Aptos" w:cs="Aptos"/>
          <w:i/>
          <w:iCs/>
          <w:lang w:val="pl-PL"/>
        </w:rPr>
        <w:t>Data, podpis osoby uprawnionej do reprezentowania Wykonawcy</w:t>
      </w:r>
    </w:p>
    <w:p w14:paraId="1DB289CD" w14:textId="77777777" w:rsidR="00FA26E8" w:rsidRPr="0095325A" w:rsidRDefault="00FA26E8" w:rsidP="00FA26E8">
      <w:pPr>
        <w:jc w:val="center"/>
        <w:rPr>
          <w:rFonts w:ascii="Aptos" w:eastAsia="Aptos" w:hAnsi="Aptos" w:cs="Aptos"/>
          <w:u w:val="single"/>
          <w:lang w:val="pl-PL"/>
        </w:rPr>
      </w:pPr>
    </w:p>
    <w:p w14:paraId="52200F2A" w14:textId="604A4E81" w:rsidR="009E0851" w:rsidRPr="0095325A" w:rsidRDefault="009E0851" w:rsidP="00FA26E8">
      <w:pPr>
        <w:jc w:val="center"/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u w:val="single"/>
          <w:lang w:val="pl-PL"/>
        </w:rPr>
        <w:t>Wykaz audytorów</w:t>
      </w:r>
    </w:p>
    <w:tbl>
      <w:tblPr>
        <w:tblStyle w:val="Tabela-Siatka"/>
        <w:tblW w:w="9226" w:type="dxa"/>
        <w:tblLook w:val="04A0" w:firstRow="1" w:lastRow="0" w:firstColumn="1" w:lastColumn="0" w:noHBand="0" w:noVBand="1"/>
      </w:tblPr>
      <w:tblGrid>
        <w:gridCol w:w="752"/>
        <w:gridCol w:w="2900"/>
        <w:gridCol w:w="1840"/>
        <w:gridCol w:w="1845"/>
        <w:gridCol w:w="1889"/>
      </w:tblGrid>
      <w:tr w:rsidR="00FA26E8" w:rsidRPr="0095325A" w14:paraId="6CABB23C" w14:textId="77777777" w:rsidTr="00FA26E8">
        <w:trPr>
          <w:trHeight w:val="1011"/>
        </w:trPr>
        <w:tc>
          <w:tcPr>
            <w:tcW w:w="752" w:type="dxa"/>
          </w:tcPr>
          <w:p w14:paraId="1D584E97" w14:textId="47A4DA9A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Lp.</w:t>
            </w:r>
          </w:p>
        </w:tc>
        <w:tc>
          <w:tcPr>
            <w:tcW w:w="2900" w:type="dxa"/>
          </w:tcPr>
          <w:p w14:paraId="5FCBB68B" w14:textId="290AA3F4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Imię i nazwisko</w:t>
            </w:r>
          </w:p>
        </w:tc>
        <w:tc>
          <w:tcPr>
            <w:tcW w:w="1840" w:type="dxa"/>
          </w:tcPr>
          <w:p w14:paraId="2526DB79" w14:textId="3105515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Rola w realizacji zamówienia</w:t>
            </w:r>
          </w:p>
        </w:tc>
        <w:tc>
          <w:tcPr>
            <w:tcW w:w="1845" w:type="dxa"/>
          </w:tcPr>
          <w:p w14:paraId="5EBE76CA" w14:textId="6C2CDFAF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Podstawa dysponowania osobą</w:t>
            </w:r>
          </w:p>
        </w:tc>
        <w:tc>
          <w:tcPr>
            <w:tcW w:w="1889" w:type="dxa"/>
          </w:tcPr>
          <w:p w14:paraId="4BE00850" w14:textId="32804896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Opis kwalifikacji, doświadczenia</w:t>
            </w:r>
          </w:p>
        </w:tc>
      </w:tr>
      <w:tr w:rsidR="00FA26E8" w:rsidRPr="0095325A" w14:paraId="5BA55A38" w14:textId="77777777" w:rsidTr="00FA26E8">
        <w:trPr>
          <w:trHeight w:val="332"/>
        </w:trPr>
        <w:tc>
          <w:tcPr>
            <w:tcW w:w="752" w:type="dxa"/>
          </w:tcPr>
          <w:p w14:paraId="11E1AB73" w14:textId="4240E674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1.</w:t>
            </w:r>
          </w:p>
        </w:tc>
        <w:tc>
          <w:tcPr>
            <w:tcW w:w="2900" w:type="dxa"/>
          </w:tcPr>
          <w:p w14:paraId="197B13CD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21B35BB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78D256D1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385979E0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5A896176" w14:textId="77777777" w:rsidTr="00FA26E8">
        <w:trPr>
          <w:trHeight w:val="346"/>
        </w:trPr>
        <w:tc>
          <w:tcPr>
            <w:tcW w:w="752" w:type="dxa"/>
          </w:tcPr>
          <w:p w14:paraId="7182F9FF" w14:textId="4ED5D585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2.</w:t>
            </w:r>
          </w:p>
        </w:tc>
        <w:tc>
          <w:tcPr>
            <w:tcW w:w="2900" w:type="dxa"/>
          </w:tcPr>
          <w:p w14:paraId="48BD9BCE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2D0F048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342D8EF4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52D1ED4C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5428FFEC" w14:textId="77777777" w:rsidTr="00FA26E8">
        <w:trPr>
          <w:trHeight w:val="332"/>
        </w:trPr>
        <w:tc>
          <w:tcPr>
            <w:tcW w:w="752" w:type="dxa"/>
          </w:tcPr>
          <w:p w14:paraId="636CD870" w14:textId="7C6D1FF0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3.</w:t>
            </w:r>
          </w:p>
        </w:tc>
        <w:tc>
          <w:tcPr>
            <w:tcW w:w="2900" w:type="dxa"/>
          </w:tcPr>
          <w:p w14:paraId="61B8221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7000D1A6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6A77D2D3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11DFDCDF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00DDC8C1" w14:textId="77777777" w:rsidTr="00FA26E8">
        <w:trPr>
          <w:trHeight w:val="332"/>
        </w:trPr>
        <w:tc>
          <w:tcPr>
            <w:tcW w:w="752" w:type="dxa"/>
          </w:tcPr>
          <w:p w14:paraId="43EEE151" w14:textId="016F251D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4.</w:t>
            </w:r>
          </w:p>
        </w:tc>
        <w:tc>
          <w:tcPr>
            <w:tcW w:w="2900" w:type="dxa"/>
          </w:tcPr>
          <w:p w14:paraId="3E46BF6F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3B2AEB74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78978AB8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68B19CEB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  <w:tr w:rsidR="00FA26E8" w:rsidRPr="0095325A" w14:paraId="435BE954" w14:textId="77777777" w:rsidTr="00FA26E8">
        <w:trPr>
          <w:trHeight w:val="332"/>
        </w:trPr>
        <w:tc>
          <w:tcPr>
            <w:tcW w:w="752" w:type="dxa"/>
          </w:tcPr>
          <w:p w14:paraId="576B3E5F" w14:textId="1FEF84CE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  <w:r w:rsidRPr="0095325A">
              <w:rPr>
                <w:rFonts w:ascii="Aptos" w:eastAsia="Aptos" w:hAnsi="Aptos" w:cs="Aptos"/>
                <w:lang w:val="pl-PL"/>
              </w:rPr>
              <w:t>5.</w:t>
            </w:r>
          </w:p>
        </w:tc>
        <w:tc>
          <w:tcPr>
            <w:tcW w:w="2900" w:type="dxa"/>
          </w:tcPr>
          <w:p w14:paraId="4844AD6F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0" w:type="dxa"/>
          </w:tcPr>
          <w:p w14:paraId="0DBE6859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45" w:type="dxa"/>
          </w:tcPr>
          <w:p w14:paraId="5CB5DCD2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  <w:tc>
          <w:tcPr>
            <w:tcW w:w="1889" w:type="dxa"/>
          </w:tcPr>
          <w:p w14:paraId="47E550DC" w14:textId="77777777" w:rsidR="00FA26E8" w:rsidRPr="0095325A" w:rsidRDefault="00FA26E8" w:rsidP="7C504AA2">
            <w:pPr>
              <w:rPr>
                <w:rFonts w:ascii="Aptos" w:eastAsia="Aptos" w:hAnsi="Aptos" w:cs="Aptos"/>
                <w:lang w:val="pl-PL"/>
              </w:rPr>
            </w:pPr>
          </w:p>
        </w:tc>
      </w:tr>
    </w:tbl>
    <w:p w14:paraId="53C52A4C" w14:textId="77777777" w:rsidR="00FA26E8" w:rsidRPr="0095325A" w:rsidRDefault="00FA26E8" w:rsidP="7C504AA2">
      <w:pPr>
        <w:rPr>
          <w:rFonts w:ascii="Aptos" w:eastAsia="Aptos" w:hAnsi="Aptos" w:cs="Aptos"/>
          <w:lang w:val="pl-PL"/>
        </w:rPr>
      </w:pPr>
    </w:p>
    <w:p w14:paraId="208B8E3D" w14:textId="6CC4C4F7" w:rsidR="009E0851" w:rsidRPr="0095325A" w:rsidRDefault="009E0851" w:rsidP="7C504AA2">
      <w:pPr>
        <w:rPr>
          <w:rFonts w:ascii="Aptos" w:eastAsia="Aptos" w:hAnsi="Aptos" w:cs="Aptos"/>
          <w:u w:val="single"/>
          <w:lang w:val="pl-PL"/>
        </w:rPr>
      </w:pPr>
      <w:r w:rsidRPr="0095325A">
        <w:rPr>
          <w:rFonts w:ascii="Aptos" w:eastAsia="Aptos" w:hAnsi="Aptos" w:cs="Aptos"/>
          <w:u w:val="single"/>
          <w:lang w:val="pl-PL"/>
        </w:rPr>
        <w:t>Rodzaj potwierdzenia:</w:t>
      </w:r>
    </w:p>
    <w:p w14:paraId="270C4B13" w14:textId="77777777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 xml:space="preserve">– dokumenty potwierdzające kwalifikacje lub doświadczenie wskazanych osób, tj. odpowiednio: </w:t>
      </w:r>
    </w:p>
    <w:p w14:paraId="1DA8E8FA" w14:textId="77777777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 xml:space="preserve">a) kopie certyfikatów, o których mowa w przepisach wydanych na podstawie art. 15 ust. 8 ustawy o krajowym systemie cyberbezpieczeństwa, lub </w:t>
      </w:r>
    </w:p>
    <w:p w14:paraId="73FE86D3" w14:textId="77777777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 xml:space="preserve">b) dokumenty potwierdzające wymaganą praktykę lub </w:t>
      </w:r>
    </w:p>
    <w:p w14:paraId="30395A4D" w14:textId="06873BDA" w:rsidR="009E0851" w:rsidRPr="0095325A" w:rsidRDefault="009E0851" w:rsidP="009E0851">
      <w:pPr>
        <w:rPr>
          <w:rFonts w:ascii="Aptos" w:eastAsia="Aptos" w:hAnsi="Aptos" w:cs="Aptos"/>
          <w:lang w:val="pl-PL"/>
        </w:rPr>
      </w:pPr>
      <w:r w:rsidRPr="0095325A">
        <w:rPr>
          <w:rFonts w:ascii="Aptos" w:eastAsia="Aptos" w:hAnsi="Aptos" w:cs="Aptos"/>
          <w:lang w:val="pl-PL"/>
        </w:rPr>
        <w:t>c) dokumenty potwierdzające praktykę oraz dyplom ukończenia studiów podyplomowych spełniający wymagania ustawowe.</w:t>
      </w:r>
    </w:p>
    <w:sectPr w:rsidR="009E0851" w:rsidRPr="0095325A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22DA" w14:textId="77777777" w:rsidR="00DC1AB0" w:rsidRDefault="00DC1AB0">
      <w:pPr>
        <w:spacing w:after="0" w:line="240" w:lineRule="auto"/>
      </w:pPr>
      <w:r>
        <w:separator/>
      </w:r>
    </w:p>
  </w:endnote>
  <w:endnote w:type="continuationSeparator" w:id="0">
    <w:p w14:paraId="25760CC8" w14:textId="77777777" w:rsidR="00DC1AB0" w:rsidRDefault="00DC1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Display" w:hAnsi="Aptos Display"/>
        <w:sz w:val="20"/>
        <w:szCs w:val="20"/>
      </w:rPr>
      <w:id w:val="-600951280"/>
      <w:docPartObj>
        <w:docPartGallery w:val="Page Numbers (Bottom of Page)"/>
        <w:docPartUnique/>
      </w:docPartObj>
    </w:sdtPr>
    <w:sdtContent>
      <w:p w14:paraId="756A7B28" w14:textId="231E641A" w:rsidR="00FA26E8" w:rsidRPr="00FA26E8" w:rsidRDefault="00FA26E8" w:rsidP="00FA26E8">
        <w:pPr>
          <w:pStyle w:val="Stopka"/>
          <w:jc w:val="center"/>
          <w:rPr>
            <w:rFonts w:ascii="Aptos Display" w:hAnsi="Aptos Display"/>
            <w:sz w:val="20"/>
            <w:szCs w:val="20"/>
          </w:rPr>
        </w:pPr>
        <w:r w:rsidRPr="00FA26E8">
          <w:rPr>
            <w:rFonts w:ascii="Aptos Display" w:hAnsi="Aptos Display"/>
            <w:sz w:val="20"/>
            <w:szCs w:val="20"/>
          </w:rPr>
          <w:fldChar w:fldCharType="begin"/>
        </w:r>
        <w:r w:rsidRPr="00FA26E8">
          <w:rPr>
            <w:rFonts w:ascii="Aptos Display" w:hAnsi="Aptos Display"/>
            <w:sz w:val="20"/>
            <w:szCs w:val="20"/>
          </w:rPr>
          <w:instrText>PAGE   \* MERGEFORMAT</w:instrText>
        </w:r>
        <w:r w:rsidRPr="00FA26E8">
          <w:rPr>
            <w:rFonts w:ascii="Aptos Display" w:hAnsi="Aptos Display"/>
            <w:sz w:val="20"/>
            <w:szCs w:val="20"/>
          </w:rPr>
          <w:fldChar w:fldCharType="separate"/>
        </w:r>
        <w:r w:rsidRPr="00FA26E8">
          <w:rPr>
            <w:rFonts w:ascii="Aptos Display" w:hAnsi="Aptos Display"/>
            <w:sz w:val="20"/>
            <w:szCs w:val="20"/>
            <w:lang w:val="pl-PL"/>
          </w:rPr>
          <w:t>2</w:t>
        </w:r>
        <w:r w:rsidRPr="00FA26E8">
          <w:rPr>
            <w:rFonts w:ascii="Aptos Display" w:hAnsi="Aptos Display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3434B" w14:textId="77777777" w:rsidR="00DC1AB0" w:rsidRDefault="00DC1AB0">
      <w:pPr>
        <w:spacing w:after="0" w:line="240" w:lineRule="auto"/>
      </w:pPr>
      <w:r>
        <w:separator/>
      </w:r>
    </w:p>
  </w:footnote>
  <w:footnote w:type="continuationSeparator" w:id="0">
    <w:p w14:paraId="0938FAE9" w14:textId="77777777" w:rsidR="00DC1AB0" w:rsidRDefault="00DC1AB0">
      <w:pPr>
        <w:spacing w:after="0" w:line="240" w:lineRule="auto"/>
      </w:pPr>
      <w:r>
        <w:continuationSeparator/>
      </w:r>
    </w:p>
  </w:footnote>
  <w:footnote w:id="1">
    <w:p w14:paraId="351235ED" w14:textId="33E069A9" w:rsidR="00891135" w:rsidRPr="00891135" w:rsidRDefault="00891135">
      <w:pPr>
        <w:pStyle w:val="Tekstprzypisudolnego"/>
        <w:rPr>
          <w:rFonts w:ascii="Aptos Display" w:hAnsi="Aptos Display"/>
          <w:lang w:val="pl-PL"/>
        </w:rPr>
      </w:pPr>
      <w:r w:rsidRPr="00891135">
        <w:rPr>
          <w:rFonts w:ascii="Aptos Display" w:hAnsi="Aptos Display"/>
          <w:vertAlign w:val="superscript"/>
          <w:lang w:val="pl-PL"/>
        </w:rPr>
        <w:footnoteRef/>
      </w:r>
      <w:r w:rsidRPr="00891135">
        <w:rPr>
          <w:rFonts w:ascii="Aptos Display" w:hAnsi="Aptos Display"/>
          <w:lang w:val="pl-PL"/>
        </w:rPr>
        <w:t xml:space="preserve"> Wykonawca może wybrać jeden wariant A lub 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A96EE" w14:textId="22E44B91" w:rsidR="647761E2" w:rsidRDefault="647761E2">
    <w:r>
      <w:rPr>
        <w:noProof/>
      </w:rPr>
      <w:drawing>
        <wp:inline distT="0" distB="0" distL="0" distR="0" wp14:anchorId="3E6A3460" wp14:editId="14A7308D">
          <wp:extent cx="5486400" cy="542925"/>
          <wp:effectExtent l="0" t="0" r="0" b="0"/>
          <wp:docPr id="1679969992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96999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BA09C6B"/>
    <w:multiLevelType w:val="hybridMultilevel"/>
    <w:tmpl w:val="2BA22BB0"/>
    <w:lvl w:ilvl="0" w:tplc="5756FC32">
      <w:start w:val="1"/>
      <w:numFmt w:val="decimal"/>
      <w:lvlText w:val="%1."/>
      <w:lvlJc w:val="left"/>
      <w:pPr>
        <w:ind w:left="720" w:hanging="360"/>
      </w:pPr>
      <w:rPr>
        <w:rFonts w:ascii="Aptos Display" w:hAnsi="Aptos Display" w:hint="default"/>
      </w:rPr>
    </w:lvl>
    <w:lvl w:ilvl="1" w:tplc="C6AA196A">
      <w:start w:val="1"/>
      <w:numFmt w:val="lowerLetter"/>
      <w:lvlText w:val="%2."/>
      <w:lvlJc w:val="left"/>
      <w:pPr>
        <w:ind w:left="1440" w:hanging="360"/>
      </w:pPr>
    </w:lvl>
    <w:lvl w:ilvl="2" w:tplc="39F6EC72">
      <w:start w:val="1"/>
      <w:numFmt w:val="lowerRoman"/>
      <w:lvlText w:val="%3."/>
      <w:lvlJc w:val="right"/>
      <w:pPr>
        <w:ind w:left="2160" w:hanging="180"/>
      </w:pPr>
    </w:lvl>
    <w:lvl w:ilvl="3" w:tplc="7160CE18">
      <w:start w:val="1"/>
      <w:numFmt w:val="decimal"/>
      <w:lvlText w:val="%4."/>
      <w:lvlJc w:val="left"/>
      <w:pPr>
        <w:ind w:left="2880" w:hanging="360"/>
      </w:pPr>
    </w:lvl>
    <w:lvl w:ilvl="4" w:tplc="1F78CA72">
      <w:start w:val="1"/>
      <w:numFmt w:val="lowerLetter"/>
      <w:lvlText w:val="%5."/>
      <w:lvlJc w:val="left"/>
      <w:pPr>
        <w:ind w:left="3600" w:hanging="360"/>
      </w:pPr>
    </w:lvl>
    <w:lvl w:ilvl="5" w:tplc="06621A8A">
      <w:start w:val="1"/>
      <w:numFmt w:val="lowerRoman"/>
      <w:lvlText w:val="%6."/>
      <w:lvlJc w:val="right"/>
      <w:pPr>
        <w:ind w:left="4320" w:hanging="180"/>
      </w:pPr>
    </w:lvl>
    <w:lvl w:ilvl="6" w:tplc="9A4C055E">
      <w:start w:val="1"/>
      <w:numFmt w:val="decimal"/>
      <w:lvlText w:val="%7."/>
      <w:lvlJc w:val="left"/>
      <w:pPr>
        <w:ind w:left="5040" w:hanging="360"/>
      </w:pPr>
    </w:lvl>
    <w:lvl w:ilvl="7" w:tplc="414A0642">
      <w:start w:val="1"/>
      <w:numFmt w:val="lowerLetter"/>
      <w:lvlText w:val="%8."/>
      <w:lvlJc w:val="left"/>
      <w:pPr>
        <w:ind w:left="5760" w:hanging="360"/>
      </w:pPr>
    </w:lvl>
    <w:lvl w:ilvl="8" w:tplc="7E924E4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1052726">
    <w:abstractNumId w:val="9"/>
  </w:num>
  <w:num w:numId="2" w16cid:durableId="1491754265">
    <w:abstractNumId w:val="8"/>
  </w:num>
  <w:num w:numId="3" w16cid:durableId="1587151468">
    <w:abstractNumId w:val="6"/>
  </w:num>
  <w:num w:numId="4" w16cid:durableId="1046560491">
    <w:abstractNumId w:val="5"/>
  </w:num>
  <w:num w:numId="5" w16cid:durableId="1768035634">
    <w:abstractNumId w:val="4"/>
  </w:num>
  <w:num w:numId="6" w16cid:durableId="1034115149">
    <w:abstractNumId w:val="7"/>
  </w:num>
  <w:num w:numId="7" w16cid:durableId="758721296">
    <w:abstractNumId w:val="3"/>
  </w:num>
  <w:num w:numId="8" w16cid:durableId="1574662602">
    <w:abstractNumId w:val="2"/>
  </w:num>
  <w:num w:numId="9" w16cid:durableId="1258444489">
    <w:abstractNumId w:val="1"/>
  </w:num>
  <w:num w:numId="10" w16cid:durableId="1923947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1A29"/>
    <w:rsid w:val="0010094E"/>
    <w:rsid w:val="00135BE4"/>
    <w:rsid w:val="0014308C"/>
    <w:rsid w:val="0015074B"/>
    <w:rsid w:val="001539FF"/>
    <w:rsid w:val="001D72DE"/>
    <w:rsid w:val="0029639D"/>
    <w:rsid w:val="002B715F"/>
    <w:rsid w:val="00326F90"/>
    <w:rsid w:val="003A4D30"/>
    <w:rsid w:val="003F0D86"/>
    <w:rsid w:val="00467DF3"/>
    <w:rsid w:val="004D3F18"/>
    <w:rsid w:val="004E2B72"/>
    <w:rsid w:val="00586941"/>
    <w:rsid w:val="005D1AAD"/>
    <w:rsid w:val="00604576"/>
    <w:rsid w:val="006260CF"/>
    <w:rsid w:val="00642E80"/>
    <w:rsid w:val="00654356"/>
    <w:rsid w:val="006D0F80"/>
    <w:rsid w:val="006D7D35"/>
    <w:rsid w:val="007E61C7"/>
    <w:rsid w:val="0080430B"/>
    <w:rsid w:val="00891135"/>
    <w:rsid w:val="008B4069"/>
    <w:rsid w:val="0092341F"/>
    <w:rsid w:val="00944869"/>
    <w:rsid w:val="0095325A"/>
    <w:rsid w:val="009B7AA8"/>
    <w:rsid w:val="009C07B6"/>
    <w:rsid w:val="009E0851"/>
    <w:rsid w:val="00A54D42"/>
    <w:rsid w:val="00AA1D8D"/>
    <w:rsid w:val="00AECC5E"/>
    <w:rsid w:val="00B47730"/>
    <w:rsid w:val="00B63F4B"/>
    <w:rsid w:val="00BC6144"/>
    <w:rsid w:val="00C26D63"/>
    <w:rsid w:val="00C7025D"/>
    <w:rsid w:val="00CB0664"/>
    <w:rsid w:val="00D51E59"/>
    <w:rsid w:val="00DC1AB0"/>
    <w:rsid w:val="00E27E15"/>
    <w:rsid w:val="00EA67C3"/>
    <w:rsid w:val="00F82A16"/>
    <w:rsid w:val="00FA26E8"/>
    <w:rsid w:val="00FC693F"/>
    <w:rsid w:val="01631653"/>
    <w:rsid w:val="038B20D6"/>
    <w:rsid w:val="143550BA"/>
    <w:rsid w:val="189FD244"/>
    <w:rsid w:val="19F3E64C"/>
    <w:rsid w:val="1B00A65F"/>
    <w:rsid w:val="1BC66B5A"/>
    <w:rsid w:val="1D873495"/>
    <w:rsid w:val="22B522DA"/>
    <w:rsid w:val="230BA221"/>
    <w:rsid w:val="256AE6C4"/>
    <w:rsid w:val="3380480A"/>
    <w:rsid w:val="356BC989"/>
    <w:rsid w:val="377CA922"/>
    <w:rsid w:val="3DD0F74D"/>
    <w:rsid w:val="41BE4F19"/>
    <w:rsid w:val="458C0200"/>
    <w:rsid w:val="498A4AF2"/>
    <w:rsid w:val="49B1AB6E"/>
    <w:rsid w:val="4B3C3690"/>
    <w:rsid w:val="50BB3A49"/>
    <w:rsid w:val="57F05D87"/>
    <w:rsid w:val="590C33C1"/>
    <w:rsid w:val="5C04DE74"/>
    <w:rsid w:val="5E29CFEA"/>
    <w:rsid w:val="647761E2"/>
    <w:rsid w:val="6B8F3B3C"/>
    <w:rsid w:val="746C4CCC"/>
    <w:rsid w:val="76761A49"/>
    <w:rsid w:val="77204AFC"/>
    <w:rsid w:val="77B651D0"/>
    <w:rsid w:val="7C50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4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6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8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08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08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0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5cb2df-a165-4902-9906-6b469d968311">
      <Terms xmlns="http://schemas.microsoft.com/office/infopath/2007/PartnerControls"/>
    </lcf76f155ced4ddcb4097134ff3c332f>
    <TaxCatchAll xmlns="a0a95ae4-68f9-46d8-88e1-4c3ae274a12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1" ma:contentTypeDescription="Utwórz nowy dokument." ma:contentTypeScope="" ma:versionID="7f12f30dc5bae3af2e067eb8f18e997b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bbe1154497d59a48440d3116baec94eb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865A68-2A31-4897-88EE-83163ABE35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3F1842-6491-4BF2-8689-595386B21AC3}">
  <ds:schemaRefs>
    <ds:schemaRef ds:uri="http://schemas.microsoft.com/office/2006/metadata/properties"/>
    <ds:schemaRef ds:uri="http://schemas.microsoft.com/office/infopath/2007/PartnerControls"/>
    <ds:schemaRef ds:uri="fe5cb2df-a165-4902-9906-6b469d968311"/>
    <ds:schemaRef ds:uri="a0a95ae4-68f9-46d8-88e1-4c3ae274a120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9E351-D95D-4D62-83DD-5DEBDE69A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314</Words>
  <Characters>1885</Characters>
  <Application>Microsoft Office Word</Application>
  <DocSecurity>0</DocSecurity>
  <Lines>15</Lines>
  <Paragraphs>4</Paragraphs>
  <ScaleCrop>false</ScaleCrop>
  <Manager/>
  <Company/>
  <LinksUpToDate>false</LinksUpToDate>
  <CharactersWithSpaces>2195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Staroń Justyna</cp:lastModifiedBy>
  <cp:revision>16</cp:revision>
  <dcterms:created xsi:type="dcterms:W3CDTF">2025-09-03T14:04:00Z</dcterms:created>
  <dcterms:modified xsi:type="dcterms:W3CDTF">2026-04-10T10:58:00Z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